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06998772" w:rsidR="00DA509A" w:rsidRPr="00F77C99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F77C99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F77C99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F77C99">
        <w:rPr>
          <w:rFonts w:ascii="Calibri" w:hAnsi="Calibri" w:cs="Calibri"/>
          <w:sz w:val="20"/>
          <w:szCs w:val="20"/>
        </w:rPr>
        <w:t>7</w:t>
      </w:r>
      <w:r w:rsidR="005949DF">
        <w:rPr>
          <w:rFonts w:ascii="Calibri" w:hAnsi="Calibri" w:cs="Calibri"/>
          <w:sz w:val="20"/>
          <w:szCs w:val="20"/>
        </w:rPr>
        <w:t>a</w:t>
      </w:r>
      <w:r w:rsidR="003E08F8" w:rsidRPr="00F77C99">
        <w:rPr>
          <w:rFonts w:ascii="Calibri" w:hAnsi="Calibri" w:cs="Calibri"/>
          <w:sz w:val="20"/>
          <w:szCs w:val="20"/>
        </w:rPr>
        <w:t xml:space="preserve"> do SWZ</w:t>
      </w:r>
    </w:p>
    <w:p w14:paraId="4D569304" w14:textId="77777777" w:rsidR="00DA509A" w:rsidRPr="00F77C99" w:rsidRDefault="00DA509A" w:rsidP="00D26572">
      <w:pPr>
        <w:ind w:right="39"/>
        <w:rPr>
          <w:rFonts w:ascii="Calibri" w:hAnsi="Calibri" w:cs="Calibri"/>
          <w:sz w:val="20"/>
          <w:szCs w:val="20"/>
        </w:rPr>
      </w:pPr>
    </w:p>
    <w:p w14:paraId="0D52E4A3" w14:textId="0075FDDC" w:rsidR="00D22BE4" w:rsidRPr="00F77C99" w:rsidRDefault="00D22BE4" w:rsidP="005F6289">
      <w:pPr>
        <w:jc w:val="right"/>
        <w:rPr>
          <w:rFonts w:ascii="Calibri" w:hAnsi="Calibri" w:cs="Calibri"/>
          <w:sz w:val="20"/>
          <w:szCs w:val="20"/>
        </w:rPr>
      </w:pPr>
      <w:r w:rsidRPr="00F77C99">
        <w:rPr>
          <w:rFonts w:ascii="Calibri" w:hAnsi="Calibri" w:cs="Calibri"/>
          <w:sz w:val="20"/>
          <w:szCs w:val="20"/>
        </w:rPr>
        <w:t>...................................., dnia ....................... 20</w:t>
      </w:r>
      <w:r w:rsidR="000A40F9" w:rsidRPr="00F77C99">
        <w:rPr>
          <w:rFonts w:ascii="Calibri" w:hAnsi="Calibri" w:cs="Calibri"/>
          <w:sz w:val="20"/>
          <w:szCs w:val="20"/>
        </w:rPr>
        <w:t>2</w:t>
      </w:r>
      <w:r w:rsidR="009E0DEA">
        <w:rPr>
          <w:rFonts w:ascii="Calibri" w:hAnsi="Calibri" w:cs="Calibri"/>
          <w:sz w:val="20"/>
          <w:szCs w:val="20"/>
        </w:rPr>
        <w:t>6</w:t>
      </w:r>
      <w:r w:rsidR="0028454E" w:rsidRPr="00F77C99">
        <w:rPr>
          <w:rFonts w:ascii="Calibri" w:hAnsi="Calibri" w:cs="Calibri"/>
          <w:sz w:val="20"/>
          <w:szCs w:val="20"/>
        </w:rPr>
        <w:t xml:space="preserve"> </w:t>
      </w:r>
      <w:r w:rsidRPr="00F77C99">
        <w:rPr>
          <w:rFonts w:ascii="Calibri" w:hAnsi="Calibri" w:cs="Calibri"/>
          <w:sz w:val="20"/>
          <w:szCs w:val="20"/>
        </w:rPr>
        <w:t>r.</w:t>
      </w:r>
    </w:p>
    <w:p w14:paraId="4ABBD0AC" w14:textId="41D689B6" w:rsidR="005F6289" w:rsidRPr="00F77C99" w:rsidRDefault="005F6289" w:rsidP="005F6289">
      <w:pPr>
        <w:rPr>
          <w:rFonts w:ascii="Calibri" w:hAnsi="Calibri" w:cs="Calibri"/>
          <w:sz w:val="20"/>
          <w:szCs w:val="20"/>
        </w:rPr>
      </w:pPr>
      <w:r w:rsidRPr="00F77C99">
        <w:rPr>
          <w:rFonts w:ascii="Calibri" w:hAnsi="Calibri" w:cs="Calibri"/>
          <w:sz w:val="20"/>
          <w:szCs w:val="20"/>
        </w:rPr>
        <w:t>...................................................................................</w:t>
      </w:r>
    </w:p>
    <w:p w14:paraId="4019EF12" w14:textId="5E6DE8DA" w:rsidR="00DA509A" w:rsidRPr="00F77C99" w:rsidRDefault="00910410" w:rsidP="005F6289">
      <w:pPr>
        <w:ind w:right="39" w:firstLine="426"/>
        <w:rPr>
          <w:rFonts w:ascii="Calibri" w:eastAsia="Batang" w:hAnsi="Calibri" w:cs="Calibri"/>
          <w:i/>
          <w:sz w:val="20"/>
          <w:szCs w:val="20"/>
        </w:rPr>
      </w:pPr>
      <w:r w:rsidRPr="00F77C99">
        <w:rPr>
          <w:rFonts w:ascii="Calibri" w:eastAsia="Batang" w:hAnsi="Calibri" w:cs="Calibri"/>
          <w:i/>
          <w:sz w:val="20"/>
          <w:szCs w:val="20"/>
        </w:rPr>
        <w:t>(N</w:t>
      </w:r>
      <w:r w:rsidR="00D22BE4" w:rsidRPr="00F77C99">
        <w:rPr>
          <w:rFonts w:ascii="Calibri" w:eastAsia="Batang" w:hAnsi="Calibri" w:cs="Calibri"/>
          <w:i/>
          <w:sz w:val="20"/>
          <w:szCs w:val="20"/>
        </w:rPr>
        <w:t>azwa i adres Wykonawcy)</w:t>
      </w:r>
    </w:p>
    <w:p w14:paraId="3DF565AC" w14:textId="77777777" w:rsidR="00DA509A" w:rsidRPr="00F77C99" w:rsidRDefault="00DA509A" w:rsidP="00DA509A">
      <w:pPr>
        <w:ind w:right="39"/>
        <w:rPr>
          <w:rFonts w:ascii="Calibri" w:eastAsia="Batang" w:hAnsi="Calibri" w:cs="Calibri"/>
          <w:i/>
          <w:sz w:val="20"/>
          <w:szCs w:val="20"/>
        </w:rPr>
      </w:pPr>
    </w:p>
    <w:p w14:paraId="29402A29" w14:textId="77777777" w:rsidR="0024406D" w:rsidRPr="00F77C99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  <w:r w:rsidRPr="00F77C99">
        <w:rPr>
          <w:rFonts w:ascii="Calibri" w:hAnsi="Calibri" w:cs="Calibri"/>
          <w:b/>
          <w:color w:val="auto"/>
          <w:sz w:val="20"/>
          <w:szCs w:val="20"/>
        </w:rPr>
        <w:tab/>
      </w:r>
      <w:r w:rsidRPr="00F77C99">
        <w:rPr>
          <w:rFonts w:ascii="Calibri" w:hAnsi="Calibri" w:cs="Calibri"/>
          <w:b/>
          <w:color w:val="auto"/>
          <w:sz w:val="20"/>
          <w:szCs w:val="20"/>
        </w:rPr>
        <w:tab/>
      </w:r>
    </w:p>
    <w:p w14:paraId="0A4A530D" w14:textId="0C38BECE" w:rsidR="0032655D" w:rsidRPr="00F77C99" w:rsidRDefault="005949DF" w:rsidP="0024406D">
      <w:pPr>
        <w:pStyle w:val="Default"/>
        <w:tabs>
          <w:tab w:val="left" w:pos="3030"/>
          <w:tab w:val="center" w:pos="7001"/>
        </w:tabs>
        <w:spacing w:line="276" w:lineRule="auto"/>
        <w:contextualSpacing/>
        <w:jc w:val="center"/>
        <w:rPr>
          <w:rFonts w:ascii="Calibri" w:hAnsi="Calibri" w:cs="Calibri"/>
          <w:b/>
          <w:color w:val="auto"/>
          <w:sz w:val="20"/>
          <w:szCs w:val="20"/>
        </w:rPr>
      </w:pPr>
      <w:r w:rsidRPr="00F77C99">
        <w:rPr>
          <w:rFonts w:ascii="Calibri" w:hAnsi="Calibri" w:cs="Calibri"/>
          <w:b/>
          <w:color w:val="auto"/>
          <w:sz w:val="20"/>
          <w:szCs w:val="20"/>
        </w:rPr>
        <w:t>WYKAZ OSÓB</w:t>
      </w:r>
      <w:r>
        <w:rPr>
          <w:rFonts w:ascii="Calibri" w:hAnsi="Calibri" w:cs="Calibri"/>
          <w:b/>
          <w:color w:val="auto"/>
          <w:sz w:val="20"/>
          <w:szCs w:val="20"/>
        </w:rPr>
        <w:t xml:space="preserve"> – DO PUNKTACJI</w:t>
      </w:r>
    </w:p>
    <w:p w14:paraId="6060CBD9" w14:textId="77777777" w:rsidR="002A5798" w:rsidRPr="00F77C99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  <w:r w:rsidRPr="00F77C99">
        <w:rPr>
          <w:rFonts w:ascii="Calibri" w:hAnsi="Calibri" w:cs="Calibri"/>
          <w:sz w:val="20"/>
          <w:szCs w:val="20"/>
        </w:rPr>
        <w:t>Składany do zadania</w:t>
      </w:r>
      <w:r w:rsidRPr="00F77C99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7C793186" w14:textId="77777777" w:rsidR="007B2867" w:rsidRPr="00F77C99" w:rsidRDefault="007B2867" w:rsidP="00DD6A7C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527F1590" w14:textId="4FD39AF6" w:rsidR="00CA23A0" w:rsidRDefault="00AF6883" w:rsidP="00AF6883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sz w:val="20"/>
          <w:szCs w:val="20"/>
        </w:rPr>
      </w:pPr>
      <w:r w:rsidRPr="00997B86">
        <w:rPr>
          <w:rFonts w:ascii="Calibri" w:hAnsi="Calibri" w:cs="Calibri"/>
          <w:b/>
          <w:bCs/>
          <w:sz w:val="20"/>
          <w:szCs w:val="20"/>
        </w:rPr>
        <w:t>Pełnienie funkcji inspektora nadzoru nad realizacją inwestycji pn.: „Rewitalizacja zbiornika wodnego Brzezie w Wodzisławiu</w:t>
      </w:r>
    </w:p>
    <w:p w14:paraId="14C30272" w14:textId="77777777" w:rsidR="00AF6883" w:rsidRPr="00F77C99" w:rsidRDefault="00AF6883" w:rsidP="00AF6883">
      <w:pPr>
        <w:shd w:val="clear" w:color="auto" w:fill="D9E2F3" w:themeFill="accent1" w:themeFillTint="33"/>
        <w:rPr>
          <w:rFonts w:ascii="Calibri" w:hAnsi="Calibri" w:cs="Calibri"/>
          <w:b/>
          <w:sz w:val="20"/>
          <w:szCs w:val="20"/>
        </w:rPr>
      </w:pPr>
    </w:p>
    <w:tbl>
      <w:tblPr>
        <w:tblpPr w:leftFromText="141" w:rightFromText="141" w:vertAnchor="text" w:tblpX="1" w:tblpY="1"/>
        <w:tblOverlap w:val="never"/>
        <w:tblW w:w="140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F77C99" w14:paraId="57245AC3" w14:textId="77777777" w:rsidTr="005B2CF4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532237" w:rsidRPr="00F77C99" w:rsidRDefault="00532237" w:rsidP="005B2CF4">
            <w:pPr>
              <w:shd w:val="clear" w:color="auto" w:fill="D9E2F3" w:themeFill="accent1" w:themeFillTint="33"/>
              <w:snapToGrid w:val="0"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532237" w:rsidRPr="00F77C99" w:rsidRDefault="00532237" w:rsidP="005B2CF4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3A6E58" w14:textId="77777777" w:rsidR="00532237" w:rsidRPr="00F77C99" w:rsidRDefault="00532237" w:rsidP="005B2CF4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F4A2E2D" w14:textId="77777777" w:rsidR="00532237" w:rsidRPr="00F77C99" w:rsidRDefault="00532237" w:rsidP="005B2CF4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F77C99" w:rsidRDefault="00532237" w:rsidP="005B2CF4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1EC2D0" w14:textId="77777777" w:rsidR="00532237" w:rsidRPr="00F77C99" w:rsidRDefault="00532237" w:rsidP="005B2CF4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8F03ED" w:rsidRPr="00F77C99" w14:paraId="35365A23" w14:textId="77777777" w:rsidTr="00143F73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AD038DD" w14:textId="7FFF7B28" w:rsidR="008F03ED" w:rsidRPr="00F77C99" w:rsidRDefault="008F03ED" w:rsidP="008F03ED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F77C99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1225BE4" w14:textId="259FB1AB" w:rsidR="008F03ED" w:rsidRPr="00F77C99" w:rsidRDefault="008F03ED" w:rsidP="008F03ED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sz w:val="20"/>
                <w:szCs w:val="20"/>
              </w:rPr>
              <w:t>……….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7FC06D6" w14:textId="1F5E226D" w:rsidR="008F03ED" w:rsidRPr="00F77C99" w:rsidRDefault="008B2CE1" w:rsidP="008F03ED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Inspektor nadzoru</w:t>
            </w:r>
            <w:r w:rsidRPr="00967781">
              <w:rPr>
                <w:rFonts w:ascii="Calibri" w:hAnsi="Calibri" w:cs="Calibri"/>
                <w:sz w:val="20"/>
                <w:szCs w:val="20"/>
              </w:rPr>
              <w:t xml:space="preserve"> w specjalności </w:t>
            </w:r>
            <w:r w:rsidRPr="00967781">
              <w:rPr>
                <w:rFonts w:ascii="Calibri" w:hAnsi="Calibri" w:cs="Calibri"/>
                <w:b/>
                <w:bCs/>
                <w:sz w:val="20"/>
                <w:szCs w:val="20"/>
              </w:rPr>
              <w:t>inżynieryjnej</w:t>
            </w:r>
            <w:r w:rsidRPr="0096778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67781">
              <w:rPr>
                <w:rFonts w:ascii="Calibri" w:hAnsi="Calibri" w:cs="Calibri"/>
                <w:b/>
                <w:bCs/>
                <w:sz w:val="20"/>
                <w:szCs w:val="20"/>
              </w:rPr>
              <w:t>hydrotechnicznej lub wodno-melioracyjnej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961786" w14:textId="77777777" w:rsidR="000103FF" w:rsidRDefault="000103FF" w:rsidP="000103FF">
            <w:pPr>
              <w:pStyle w:val="Default"/>
              <w:ind w:left="142" w:right="141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967DC0">
              <w:rPr>
                <w:rFonts w:ascii="Calibri" w:hAnsi="Calibri" w:cs="Calibri"/>
                <w:sz w:val="20"/>
                <w:szCs w:val="20"/>
              </w:rPr>
              <w:t xml:space="preserve">Uprawnienia budowlane </w:t>
            </w:r>
            <w:r>
              <w:t xml:space="preserve"> </w:t>
            </w:r>
            <w:r w:rsidRPr="007B2338">
              <w:rPr>
                <w:rFonts w:ascii="Calibri" w:hAnsi="Calibri" w:cs="Calibri"/>
                <w:sz w:val="20"/>
                <w:szCs w:val="20"/>
              </w:rPr>
              <w:t xml:space="preserve">w specjalności inżynieryjnej hydrotechnicznej lub wodno-melioracyjnej </w:t>
            </w:r>
            <w:r w:rsidRPr="00967DC0">
              <w:rPr>
                <w:rFonts w:ascii="Calibri" w:hAnsi="Calibri" w:cs="Calibri"/>
                <w:sz w:val="20"/>
                <w:szCs w:val="20"/>
              </w:rPr>
              <w:t xml:space="preserve">oraz </w:t>
            </w:r>
            <w:r w:rsidRPr="00484BDE">
              <w:rPr>
                <w:rFonts w:asciiTheme="minorHAnsi" w:hAnsiTheme="minorHAnsi" w:cstheme="minorHAnsi"/>
                <w:sz w:val="20"/>
                <w:szCs w:val="20"/>
              </w:rPr>
              <w:t xml:space="preserve">doświadczenie w nadzorowaniu lub kierowaniu robotami w zakresie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wymaganej </w:t>
            </w:r>
            <w:r w:rsidRPr="00484BDE">
              <w:rPr>
                <w:rFonts w:asciiTheme="minorHAnsi" w:hAnsiTheme="minorHAnsi" w:cstheme="minorHAnsi"/>
                <w:sz w:val="20"/>
                <w:szCs w:val="20"/>
              </w:rPr>
              <w:t>branży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 P</w:t>
            </w:r>
            <w:r w:rsidRPr="00967DC0">
              <w:rPr>
                <w:rFonts w:ascii="Calibri" w:hAnsi="Calibri" w:cs="Calibri"/>
                <w:sz w:val="20"/>
                <w:szCs w:val="20"/>
              </w:rPr>
              <w:t>osiadający doświadczenie, jako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inspektor nadzoru lub</w:t>
            </w:r>
            <w:r w:rsidRPr="00967DC0">
              <w:rPr>
                <w:rFonts w:ascii="Calibri" w:hAnsi="Calibri" w:cs="Calibri"/>
                <w:sz w:val="20"/>
                <w:szCs w:val="20"/>
              </w:rPr>
              <w:t xml:space="preserve"> kierownik budowy na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……… inwestycji</w:t>
            </w:r>
            <w:r>
              <w:rPr>
                <w:rFonts w:ascii="Calibri" w:hAnsi="Calibri" w:cs="Calibri"/>
                <w:sz w:val="20"/>
                <w:szCs w:val="20"/>
              </w:rPr>
              <w:t>/</w:t>
            </w:r>
            <w:r w:rsidRPr="0039783D">
              <w:rPr>
                <w:rFonts w:ascii="Calibri" w:hAnsi="Calibri" w:cs="Calibri"/>
                <w:b/>
                <w:bCs/>
                <w:sz w:val="20"/>
                <w:szCs w:val="20"/>
              </w:rPr>
              <w:t>inwestycjach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67DC0">
              <w:rPr>
                <w:rFonts w:ascii="Calibri" w:hAnsi="Calibri" w:cs="Calibri"/>
                <w:sz w:val="20"/>
                <w:szCs w:val="20"/>
              </w:rPr>
              <w:t xml:space="preserve">(od rozpoczęcia do zakończenia) </w:t>
            </w:r>
            <w:r w:rsidRPr="006E0971">
              <w:rPr>
                <w:rFonts w:ascii="Calibri" w:hAnsi="Calibri" w:cs="Calibri"/>
                <w:sz w:val="20"/>
                <w:szCs w:val="20"/>
              </w:rPr>
              <w:t>związan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ej </w:t>
            </w:r>
            <w:r w:rsidRPr="006E0971">
              <w:rPr>
                <w:rFonts w:ascii="Calibri" w:hAnsi="Calibri" w:cs="Calibri"/>
                <w:sz w:val="20"/>
                <w:szCs w:val="20"/>
              </w:rPr>
              <w:t xml:space="preserve">z </w:t>
            </w:r>
            <w:r w:rsidRPr="00954BBB">
              <w:rPr>
                <w:rFonts w:asciiTheme="minorHAnsi" w:hAnsiTheme="minorHAnsi" w:cstheme="minorHAnsi"/>
                <w:sz w:val="20"/>
                <w:szCs w:val="20"/>
              </w:rPr>
              <w:t xml:space="preserve"> budową lub przebudową lub rozbudową lub modernizacją </w:t>
            </w:r>
            <w:r w:rsidRPr="00C86690">
              <w:rPr>
                <w:rFonts w:asciiTheme="minorHAnsi" w:hAnsiTheme="minorHAnsi" w:cstheme="minorHAnsi"/>
                <w:sz w:val="20"/>
                <w:szCs w:val="20"/>
              </w:rPr>
              <w:t>obiektu inżynierii wodnej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0C6D6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 wartości min. 5 000 000,00zł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.</w:t>
            </w:r>
          </w:p>
          <w:p w14:paraId="21113417" w14:textId="77777777" w:rsidR="000103FF" w:rsidRPr="00967DC0" w:rsidRDefault="000103FF" w:rsidP="000103FF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2C0829FA" w14:textId="77777777" w:rsidR="000103FF" w:rsidRPr="00967DC0" w:rsidRDefault="000103FF" w:rsidP="000103FF">
            <w:pPr>
              <w:pStyle w:val="Default"/>
              <w:spacing w:after="240"/>
              <w:ind w:left="142"/>
              <w:rPr>
                <w:rFonts w:ascii="Calibri" w:hAnsi="Calibri" w:cs="Calibri"/>
                <w:b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sz w:val="20"/>
                <w:szCs w:val="20"/>
              </w:rPr>
              <w:t>Nr uprawnień ……………………..</w:t>
            </w:r>
          </w:p>
          <w:p w14:paraId="503F2A92" w14:textId="77777777" w:rsidR="000103FF" w:rsidRPr="00967DC0" w:rsidRDefault="000103FF" w:rsidP="000103FF">
            <w:pPr>
              <w:pStyle w:val="Default"/>
              <w:spacing w:line="276" w:lineRule="auto"/>
              <w:ind w:left="14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Doświadczenie zostało nabyte na następujących inwestycjach:</w:t>
            </w:r>
          </w:p>
          <w:p w14:paraId="2250F935" w14:textId="77777777" w:rsidR="000103FF" w:rsidRPr="00967DC0" w:rsidRDefault="000103FF" w:rsidP="000103FF">
            <w:pPr>
              <w:pStyle w:val="Default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Nazwa inwestycji</w:t>
            </w: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17753BC0" w14:textId="77777777" w:rsidR="000103FF" w:rsidRPr="00967DC0" w:rsidRDefault="000103FF" w:rsidP="000103FF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0781F1E5" w14:textId="77777777" w:rsidR="000103FF" w:rsidRPr="00967DC0" w:rsidRDefault="000103FF" w:rsidP="000103FF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1F299A10" w14:textId="77777777" w:rsidR="000103FF" w:rsidRPr="00967DC0" w:rsidRDefault="000103FF" w:rsidP="000103FF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1A081050" w14:textId="77777777" w:rsidR="000103FF" w:rsidRPr="00967DC0" w:rsidRDefault="000103FF" w:rsidP="000103FF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Wartość inwestycji:………………………………………………………………</w:t>
            </w:r>
          </w:p>
          <w:p w14:paraId="42667EE4" w14:textId="77777777" w:rsidR="000103FF" w:rsidRPr="00967DC0" w:rsidRDefault="000103FF" w:rsidP="000103FF">
            <w:pPr>
              <w:pStyle w:val="Default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Nazwa inwestycji</w:t>
            </w: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711EC2A6" w14:textId="77777777" w:rsidR="000103FF" w:rsidRPr="00967DC0" w:rsidRDefault="000103FF" w:rsidP="000103FF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441E41A2" w14:textId="77777777" w:rsidR="000103FF" w:rsidRPr="00967DC0" w:rsidRDefault="000103FF" w:rsidP="000103FF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57C8A9E9" w14:textId="77777777" w:rsidR="000103FF" w:rsidRPr="00967DC0" w:rsidRDefault="000103FF" w:rsidP="000103FF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482B231D" w14:textId="77777777" w:rsidR="000103FF" w:rsidRDefault="000103FF" w:rsidP="000103FF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Wartość inwestycji:………………………………………………………………</w:t>
            </w:r>
          </w:p>
          <w:p w14:paraId="39EEF6B6" w14:textId="77777777" w:rsidR="000103FF" w:rsidRPr="00967DC0" w:rsidRDefault="000103FF" w:rsidP="000103FF">
            <w:pPr>
              <w:pStyle w:val="Default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Nazwa inwestycji</w:t>
            </w: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1F7B8287" w14:textId="77777777" w:rsidR="000103FF" w:rsidRPr="00967DC0" w:rsidRDefault="000103FF" w:rsidP="000103FF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604B49C9" w14:textId="77777777" w:rsidR="000103FF" w:rsidRPr="00967DC0" w:rsidRDefault="000103FF" w:rsidP="000103FF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435A8E91" w14:textId="77777777" w:rsidR="000103FF" w:rsidRPr="00967DC0" w:rsidRDefault="000103FF" w:rsidP="000103FF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041C35C2" w14:textId="77777777" w:rsidR="000103FF" w:rsidRDefault="000103FF" w:rsidP="000103FF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Wartość inwestycji:………………………………………………………………</w:t>
            </w:r>
          </w:p>
          <w:p w14:paraId="406BBF21" w14:textId="77777777" w:rsidR="008F03ED" w:rsidRPr="00F77C99" w:rsidRDefault="008F03ED" w:rsidP="008F03ED">
            <w:pPr>
              <w:pStyle w:val="Default"/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090270A" w14:textId="1189AC9E" w:rsidR="008F03ED" w:rsidRPr="00F77C99" w:rsidRDefault="008F03ED" w:rsidP="008F03ED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Własne / oddane do dyspozycji *</w:t>
            </w:r>
          </w:p>
        </w:tc>
      </w:tr>
    </w:tbl>
    <w:p w14:paraId="19C96375" w14:textId="77777777" w:rsidR="006A7DC8" w:rsidRDefault="006A7DC8" w:rsidP="0032655D">
      <w:pPr>
        <w:pStyle w:val="default0"/>
        <w:spacing w:before="120" w:beforeAutospacing="0" w:after="120" w:afterAutospacing="0"/>
        <w:ind w:right="816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24142F86" w14:textId="5FDA8E6B" w:rsidR="0032655D" w:rsidRPr="00F77C99" w:rsidRDefault="0032655D" w:rsidP="0032655D">
      <w:pPr>
        <w:pStyle w:val="default0"/>
        <w:spacing w:before="120" w:beforeAutospacing="0" w:after="120" w:afterAutospacing="0"/>
        <w:ind w:right="816"/>
        <w:jc w:val="both"/>
        <w:rPr>
          <w:rFonts w:ascii="Calibri" w:hAnsi="Calibri" w:cs="Calibri"/>
          <w:sz w:val="20"/>
          <w:szCs w:val="20"/>
        </w:rPr>
      </w:pPr>
      <w:r w:rsidRPr="00F77C99">
        <w:rPr>
          <w:rFonts w:ascii="Calibri" w:hAnsi="Calibri" w:cs="Calibri"/>
          <w:b/>
          <w:bCs/>
          <w:sz w:val="20"/>
          <w:szCs w:val="20"/>
        </w:rPr>
        <w:t xml:space="preserve">Uwaga! </w:t>
      </w:r>
      <w:r w:rsidRPr="00F77C99">
        <w:rPr>
          <w:rFonts w:ascii="Calibri" w:hAnsi="Calibri" w:cs="Calibri"/>
          <w:sz w:val="20"/>
          <w:szCs w:val="20"/>
        </w:rPr>
        <w:t xml:space="preserve">oświadczam(my), </w:t>
      </w:r>
      <w:r w:rsidRPr="00F77C99">
        <w:rPr>
          <w:rFonts w:ascii="Calibri" w:hAnsi="Calibri" w:cs="Calibri"/>
          <w:b/>
          <w:bCs/>
          <w:sz w:val="20"/>
          <w:szCs w:val="20"/>
        </w:rPr>
        <w:t>że osoba wskazana</w:t>
      </w:r>
      <w:r w:rsidRPr="00F77C99">
        <w:rPr>
          <w:rFonts w:ascii="Calibri" w:hAnsi="Calibri" w:cs="Calibri"/>
          <w:sz w:val="20"/>
          <w:szCs w:val="20"/>
        </w:rPr>
        <w:t>, będzie uczestniczyć w wykonywaniu zamówienia i posiada upr</w:t>
      </w:r>
      <w:r w:rsidR="00B7099A" w:rsidRPr="00F77C99">
        <w:rPr>
          <w:rFonts w:ascii="Calibri" w:hAnsi="Calibri" w:cs="Calibri"/>
          <w:sz w:val="20"/>
          <w:szCs w:val="20"/>
        </w:rPr>
        <w:t xml:space="preserve">awnienia wymagane w postawionym </w:t>
      </w:r>
      <w:r w:rsidRPr="00F77C99">
        <w:rPr>
          <w:rFonts w:ascii="Calibri" w:hAnsi="Calibri" w:cs="Calibri"/>
          <w:sz w:val="20"/>
          <w:szCs w:val="20"/>
        </w:rPr>
        <w:t>warunku w SWZ i może sprawować wymienioną funkcję zgodnie z Prawem Budowlanym</w:t>
      </w:r>
      <w:r w:rsidR="008513C9" w:rsidRPr="00F77C99">
        <w:rPr>
          <w:rFonts w:ascii="Calibri" w:hAnsi="Calibri" w:cs="Calibri"/>
          <w:sz w:val="20"/>
          <w:szCs w:val="20"/>
        </w:rPr>
        <w:t>.</w:t>
      </w:r>
      <w:r w:rsidRPr="00F77C99">
        <w:rPr>
          <w:rFonts w:ascii="Calibri" w:hAnsi="Calibri" w:cs="Calibri"/>
          <w:sz w:val="20"/>
          <w:szCs w:val="20"/>
        </w:rPr>
        <w:t xml:space="preserve"> </w:t>
      </w:r>
    </w:p>
    <w:p w14:paraId="356FE75F" w14:textId="663ED1C7" w:rsidR="00461FBB" w:rsidRPr="00F77C99" w:rsidRDefault="0032655D" w:rsidP="0032655D">
      <w:pPr>
        <w:pStyle w:val="Default"/>
        <w:rPr>
          <w:rFonts w:ascii="Calibri" w:hAnsi="Calibri" w:cs="Calibri"/>
          <w:color w:val="auto"/>
          <w:sz w:val="20"/>
          <w:szCs w:val="20"/>
        </w:rPr>
      </w:pPr>
      <w:r w:rsidRPr="00F77C99">
        <w:rPr>
          <w:rFonts w:ascii="Calibri" w:hAnsi="Calibri" w:cs="Calibri"/>
          <w:sz w:val="20"/>
          <w:szCs w:val="20"/>
        </w:rPr>
        <w:t xml:space="preserve">* niepotrzebne skreślić (jeżeli wykonawca pozostaje w stosunku umowy </w:t>
      </w:r>
      <w:proofErr w:type="spellStart"/>
      <w:r w:rsidRPr="00F77C99">
        <w:rPr>
          <w:rFonts w:ascii="Calibri" w:hAnsi="Calibri" w:cs="Calibri"/>
          <w:sz w:val="20"/>
          <w:szCs w:val="20"/>
        </w:rPr>
        <w:t>cywilno</w:t>
      </w:r>
      <w:proofErr w:type="spellEnd"/>
      <w:r w:rsidRPr="00F77C99">
        <w:rPr>
          <w:rFonts w:ascii="Calibri" w:hAnsi="Calibri" w:cs="Calibri"/>
          <w:sz w:val="20"/>
          <w:szCs w:val="20"/>
        </w:rPr>
        <w:t xml:space="preserve"> prawnej pozostawiamy własne)</w:t>
      </w:r>
    </w:p>
    <w:sectPr w:rsidR="00461FBB" w:rsidRPr="00F77C99" w:rsidSect="00D83E1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66" w:right="1418" w:bottom="1276" w:left="1418" w:header="142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E3E22" w14:textId="77777777" w:rsidR="00B90F0E" w:rsidRDefault="00B90F0E">
      <w:r>
        <w:separator/>
      </w:r>
    </w:p>
  </w:endnote>
  <w:endnote w:type="continuationSeparator" w:id="0">
    <w:p w14:paraId="58472811" w14:textId="77777777" w:rsidR="00B90F0E" w:rsidRDefault="00B90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209D88E8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780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7D049" w14:textId="77777777" w:rsidR="00FF4FFE" w:rsidRPr="005910D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5910D8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5910D8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5910D8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5910D8">
      <w:rPr>
        <w:rFonts w:ascii="Calibri" w:hAnsi="Calibri" w:cs="Calibri"/>
        <w:sz w:val="18"/>
        <w:szCs w:val="18"/>
        <w:highlight w:val="yellow"/>
      </w:rPr>
      <w:t>.</w:t>
    </w:r>
    <w:bookmarkEnd w:id="1"/>
    <w:bookmarkEnd w:id="2"/>
  </w:p>
  <w:bookmarkEnd w:id="0"/>
  <w:p w14:paraId="177E523B" w14:textId="77777777" w:rsidR="003F0785" w:rsidRPr="005910D8" w:rsidRDefault="003F0785" w:rsidP="00A81BE2">
    <w:pPr>
      <w:pStyle w:val="Nagwek"/>
      <w:jc w:val="center"/>
      <w:rPr>
        <w:rFonts w:ascii="Calibri" w:hAnsi="Calibri" w:cs="Calibri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2FD5" w14:textId="77777777" w:rsidR="00FF4FFE" w:rsidRPr="005910D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5910D8">
      <w:rPr>
        <w:rFonts w:ascii="Calibri" w:hAnsi="Calibri" w:cs="Calibri"/>
        <w:b/>
        <w:sz w:val="18"/>
        <w:szCs w:val="18"/>
        <w:highlight w:val="yellow"/>
      </w:rPr>
      <w:t>Dokument musi być podpisany kwalifikowanym podpisem elektronicznym lub podpisem zaufanym lub podpisem osobistym</w:t>
    </w:r>
    <w:r w:rsidRPr="005910D8">
      <w:rPr>
        <w:rFonts w:ascii="Calibri" w:hAnsi="Calibri" w:cs="Calibri"/>
        <w:sz w:val="18"/>
        <w:szCs w:val="18"/>
        <w:highlight w:val="yellow"/>
      </w:rPr>
      <w:t>.</w:t>
    </w:r>
  </w:p>
  <w:p w14:paraId="54E35614" w14:textId="77777777" w:rsidR="00FF4FFE" w:rsidRPr="005910D8" w:rsidRDefault="00FF4FFE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9D17F" w14:textId="77777777" w:rsidR="00B90F0E" w:rsidRDefault="00B90F0E">
      <w:r>
        <w:separator/>
      </w:r>
    </w:p>
  </w:footnote>
  <w:footnote w:type="continuationSeparator" w:id="0">
    <w:p w14:paraId="2B33183B" w14:textId="77777777" w:rsidR="00B90F0E" w:rsidRDefault="00B90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2015B" w14:textId="77777777" w:rsidR="003B18DB" w:rsidRPr="00A13E8A" w:rsidRDefault="003B18DB" w:rsidP="003B18DB">
    <w:pPr>
      <w:pStyle w:val="Nagwek"/>
    </w:pPr>
  </w:p>
  <w:p w14:paraId="75E53254" w14:textId="3C33532B" w:rsidR="005910D8" w:rsidRPr="003B18DB" w:rsidRDefault="005910D8" w:rsidP="003B18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695E3" w14:textId="77777777" w:rsidR="00192904" w:rsidRPr="00A13E8A" w:rsidRDefault="00192904" w:rsidP="00192904">
    <w:pPr>
      <w:pStyle w:val="Nagwek"/>
    </w:pPr>
  </w:p>
  <w:p w14:paraId="4C70F497" w14:textId="231E80B6" w:rsidR="00192904" w:rsidRPr="00A77ADA" w:rsidRDefault="00192904" w:rsidP="00192904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064517">
      <w:rPr>
        <w:rFonts w:ascii="Calibri" w:hAnsi="Calibri" w:cs="Calibri"/>
        <w:sz w:val="18"/>
        <w:szCs w:val="18"/>
      </w:rPr>
      <w:t>Nr referencyjny:</w:t>
    </w:r>
    <w:r>
      <w:rPr>
        <w:rFonts w:ascii="Calibri" w:hAnsi="Calibri" w:cs="Calibri"/>
        <w:sz w:val="18"/>
        <w:szCs w:val="18"/>
      </w:rPr>
      <w:t xml:space="preserve"> </w:t>
    </w:r>
  </w:p>
  <w:p w14:paraId="3365C5DF" w14:textId="33ADA7F6" w:rsidR="00127B5D" w:rsidRPr="00192904" w:rsidRDefault="00127B5D" w:rsidP="001929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7185BB8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2" w15:restartNumberingAfterBreak="0">
    <w:nsid w:val="46DC1A88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4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15" w15:restartNumberingAfterBreak="0">
    <w:nsid w:val="5A46665B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8DF762A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054621509">
    <w:abstractNumId w:val="11"/>
  </w:num>
  <w:num w:numId="2" w16cid:durableId="1136921461">
    <w:abstractNumId w:val="10"/>
  </w:num>
  <w:num w:numId="3" w16cid:durableId="2051805947">
    <w:abstractNumId w:val="16"/>
  </w:num>
  <w:num w:numId="4" w16cid:durableId="69160158">
    <w:abstractNumId w:val="15"/>
  </w:num>
  <w:num w:numId="5" w16cid:durableId="201020143">
    <w:abstractNumId w:val="12"/>
  </w:num>
  <w:num w:numId="6" w16cid:durableId="2023119771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03FF"/>
    <w:rsid w:val="00012004"/>
    <w:rsid w:val="000231AC"/>
    <w:rsid w:val="000239D4"/>
    <w:rsid w:val="00023F47"/>
    <w:rsid w:val="00025659"/>
    <w:rsid w:val="00026E3B"/>
    <w:rsid w:val="00027CE9"/>
    <w:rsid w:val="00033DF6"/>
    <w:rsid w:val="00033E37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3849"/>
    <w:rsid w:val="000675E7"/>
    <w:rsid w:val="00070743"/>
    <w:rsid w:val="00070AE1"/>
    <w:rsid w:val="000726CE"/>
    <w:rsid w:val="00075847"/>
    <w:rsid w:val="00080D85"/>
    <w:rsid w:val="000811E5"/>
    <w:rsid w:val="00081487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5FAE"/>
    <w:rsid w:val="000C6E74"/>
    <w:rsid w:val="000D1B6F"/>
    <w:rsid w:val="000D22AA"/>
    <w:rsid w:val="000D2A17"/>
    <w:rsid w:val="000D40FD"/>
    <w:rsid w:val="000E05B9"/>
    <w:rsid w:val="000E3EBF"/>
    <w:rsid w:val="000E4E2A"/>
    <w:rsid w:val="000E5547"/>
    <w:rsid w:val="000E7F53"/>
    <w:rsid w:val="0010294D"/>
    <w:rsid w:val="00102A85"/>
    <w:rsid w:val="00102C0C"/>
    <w:rsid w:val="00103155"/>
    <w:rsid w:val="001054D9"/>
    <w:rsid w:val="001055D7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B10"/>
    <w:rsid w:val="00145F79"/>
    <w:rsid w:val="0014707D"/>
    <w:rsid w:val="00153332"/>
    <w:rsid w:val="00156724"/>
    <w:rsid w:val="001568FB"/>
    <w:rsid w:val="00157704"/>
    <w:rsid w:val="0016212F"/>
    <w:rsid w:val="00162505"/>
    <w:rsid w:val="00162560"/>
    <w:rsid w:val="00162831"/>
    <w:rsid w:val="00164F38"/>
    <w:rsid w:val="00165D29"/>
    <w:rsid w:val="001720B9"/>
    <w:rsid w:val="0017416A"/>
    <w:rsid w:val="00174344"/>
    <w:rsid w:val="00176E50"/>
    <w:rsid w:val="001816EE"/>
    <w:rsid w:val="001866AD"/>
    <w:rsid w:val="00187717"/>
    <w:rsid w:val="00191FF7"/>
    <w:rsid w:val="00192904"/>
    <w:rsid w:val="00192C7B"/>
    <w:rsid w:val="00194CF3"/>
    <w:rsid w:val="00197122"/>
    <w:rsid w:val="001979DB"/>
    <w:rsid w:val="001A4C70"/>
    <w:rsid w:val="001A5611"/>
    <w:rsid w:val="001A61CA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3569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0F58"/>
    <w:rsid w:val="00211D44"/>
    <w:rsid w:val="0021284A"/>
    <w:rsid w:val="00213968"/>
    <w:rsid w:val="00214586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6234"/>
    <w:rsid w:val="00241840"/>
    <w:rsid w:val="00241C6C"/>
    <w:rsid w:val="0024406D"/>
    <w:rsid w:val="002447F6"/>
    <w:rsid w:val="00244BB6"/>
    <w:rsid w:val="00246A11"/>
    <w:rsid w:val="00247987"/>
    <w:rsid w:val="00252051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52EB"/>
    <w:rsid w:val="002814D4"/>
    <w:rsid w:val="002837ED"/>
    <w:rsid w:val="0028454E"/>
    <w:rsid w:val="0028785C"/>
    <w:rsid w:val="002947F3"/>
    <w:rsid w:val="002953C0"/>
    <w:rsid w:val="00297C12"/>
    <w:rsid w:val="002A2237"/>
    <w:rsid w:val="002A2640"/>
    <w:rsid w:val="002A487C"/>
    <w:rsid w:val="002A4CEF"/>
    <w:rsid w:val="002A5798"/>
    <w:rsid w:val="002A5876"/>
    <w:rsid w:val="002A7F4E"/>
    <w:rsid w:val="002B0C26"/>
    <w:rsid w:val="002B14BE"/>
    <w:rsid w:val="002B17BD"/>
    <w:rsid w:val="002B674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7DC"/>
    <w:rsid w:val="003429D7"/>
    <w:rsid w:val="003462FB"/>
    <w:rsid w:val="00350282"/>
    <w:rsid w:val="00351E47"/>
    <w:rsid w:val="00353E34"/>
    <w:rsid w:val="00354735"/>
    <w:rsid w:val="003600E2"/>
    <w:rsid w:val="00362231"/>
    <w:rsid w:val="00362C90"/>
    <w:rsid w:val="00362E75"/>
    <w:rsid w:val="00364AEE"/>
    <w:rsid w:val="00365834"/>
    <w:rsid w:val="00366630"/>
    <w:rsid w:val="00367880"/>
    <w:rsid w:val="00367A44"/>
    <w:rsid w:val="00367B7D"/>
    <w:rsid w:val="003727B8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7AB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18DB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27B1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605"/>
    <w:rsid w:val="00436F25"/>
    <w:rsid w:val="004409ED"/>
    <w:rsid w:val="004413D8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1963"/>
    <w:rsid w:val="004A50BC"/>
    <w:rsid w:val="004A57A5"/>
    <w:rsid w:val="004A60F2"/>
    <w:rsid w:val="004A6B8B"/>
    <w:rsid w:val="004A731F"/>
    <w:rsid w:val="004A76EB"/>
    <w:rsid w:val="004A7E36"/>
    <w:rsid w:val="004B1622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39FC"/>
    <w:rsid w:val="004D4CCE"/>
    <w:rsid w:val="004D63E9"/>
    <w:rsid w:val="004E179B"/>
    <w:rsid w:val="004E3410"/>
    <w:rsid w:val="004E4827"/>
    <w:rsid w:val="004E484D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06F8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0934"/>
    <w:rsid w:val="00530E75"/>
    <w:rsid w:val="00532237"/>
    <w:rsid w:val="005327E3"/>
    <w:rsid w:val="00532D41"/>
    <w:rsid w:val="00532DC9"/>
    <w:rsid w:val="00534E6E"/>
    <w:rsid w:val="00535B3B"/>
    <w:rsid w:val="0054161F"/>
    <w:rsid w:val="00541932"/>
    <w:rsid w:val="005448C6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0D8"/>
    <w:rsid w:val="005916C5"/>
    <w:rsid w:val="005921A0"/>
    <w:rsid w:val="00592FE4"/>
    <w:rsid w:val="00593ACF"/>
    <w:rsid w:val="005949DF"/>
    <w:rsid w:val="0059590C"/>
    <w:rsid w:val="00595F14"/>
    <w:rsid w:val="00596C55"/>
    <w:rsid w:val="005A0CA6"/>
    <w:rsid w:val="005A1915"/>
    <w:rsid w:val="005A3AF6"/>
    <w:rsid w:val="005A4EF6"/>
    <w:rsid w:val="005A7D9C"/>
    <w:rsid w:val="005B07E1"/>
    <w:rsid w:val="005B1E12"/>
    <w:rsid w:val="005B2CF4"/>
    <w:rsid w:val="005B588A"/>
    <w:rsid w:val="005C02F8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35D"/>
    <w:rsid w:val="005E25BB"/>
    <w:rsid w:val="005E342A"/>
    <w:rsid w:val="005E62FD"/>
    <w:rsid w:val="005E7368"/>
    <w:rsid w:val="005F248D"/>
    <w:rsid w:val="005F3C52"/>
    <w:rsid w:val="005F51FC"/>
    <w:rsid w:val="005F53FF"/>
    <w:rsid w:val="005F6289"/>
    <w:rsid w:val="00601FA4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246A"/>
    <w:rsid w:val="0066323E"/>
    <w:rsid w:val="00664AC0"/>
    <w:rsid w:val="006658B2"/>
    <w:rsid w:val="00667455"/>
    <w:rsid w:val="00667F63"/>
    <w:rsid w:val="00670104"/>
    <w:rsid w:val="006701F1"/>
    <w:rsid w:val="00671FA6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A4CF1"/>
    <w:rsid w:val="006A7DC8"/>
    <w:rsid w:val="006B004E"/>
    <w:rsid w:val="006B4024"/>
    <w:rsid w:val="006B48EB"/>
    <w:rsid w:val="006B653A"/>
    <w:rsid w:val="006B65EA"/>
    <w:rsid w:val="006B6D15"/>
    <w:rsid w:val="006C1399"/>
    <w:rsid w:val="006C3755"/>
    <w:rsid w:val="006C3D0A"/>
    <w:rsid w:val="006C3D86"/>
    <w:rsid w:val="006C5B73"/>
    <w:rsid w:val="006C6155"/>
    <w:rsid w:val="006C670D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14C"/>
    <w:rsid w:val="007125C8"/>
    <w:rsid w:val="007165C0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48DB"/>
    <w:rsid w:val="00754904"/>
    <w:rsid w:val="0075499B"/>
    <w:rsid w:val="00755404"/>
    <w:rsid w:val="007563A6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B61"/>
    <w:rsid w:val="00787122"/>
    <w:rsid w:val="007877E3"/>
    <w:rsid w:val="00787E16"/>
    <w:rsid w:val="00792EE6"/>
    <w:rsid w:val="00793775"/>
    <w:rsid w:val="0079444B"/>
    <w:rsid w:val="007A0335"/>
    <w:rsid w:val="007A1AB3"/>
    <w:rsid w:val="007A5E15"/>
    <w:rsid w:val="007A6188"/>
    <w:rsid w:val="007A62A2"/>
    <w:rsid w:val="007A7C26"/>
    <w:rsid w:val="007B1312"/>
    <w:rsid w:val="007B21B2"/>
    <w:rsid w:val="007B2867"/>
    <w:rsid w:val="007C0CCF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8D6"/>
    <w:rsid w:val="007E2DAA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0D22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AB0"/>
    <w:rsid w:val="00863D24"/>
    <w:rsid w:val="00866E22"/>
    <w:rsid w:val="008674E4"/>
    <w:rsid w:val="00870445"/>
    <w:rsid w:val="00872C40"/>
    <w:rsid w:val="00872D84"/>
    <w:rsid w:val="0087454E"/>
    <w:rsid w:val="00876906"/>
    <w:rsid w:val="008875A2"/>
    <w:rsid w:val="00891129"/>
    <w:rsid w:val="00892186"/>
    <w:rsid w:val="00896895"/>
    <w:rsid w:val="00896C0F"/>
    <w:rsid w:val="008A024D"/>
    <w:rsid w:val="008A0763"/>
    <w:rsid w:val="008A10C0"/>
    <w:rsid w:val="008A1345"/>
    <w:rsid w:val="008A27B1"/>
    <w:rsid w:val="008A2D53"/>
    <w:rsid w:val="008A35C2"/>
    <w:rsid w:val="008A41DF"/>
    <w:rsid w:val="008B11F9"/>
    <w:rsid w:val="008B2CE1"/>
    <w:rsid w:val="008B3B91"/>
    <w:rsid w:val="008B434B"/>
    <w:rsid w:val="008B504A"/>
    <w:rsid w:val="008C3898"/>
    <w:rsid w:val="008C5A0B"/>
    <w:rsid w:val="008C5EBB"/>
    <w:rsid w:val="008C6142"/>
    <w:rsid w:val="008C7216"/>
    <w:rsid w:val="008C7516"/>
    <w:rsid w:val="008C7849"/>
    <w:rsid w:val="008D1ABD"/>
    <w:rsid w:val="008D38B4"/>
    <w:rsid w:val="008D5AC9"/>
    <w:rsid w:val="008D7041"/>
    <w:rsid w:val="008E5B27"/>
    <w:rsid w:val="008F03ED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58AE"/>
    <w:rsid w:val="009062BC"/>
    <w:rsid w:val="00910410"/>
    <w:rsid w:val="00910F57"/>
    <w:rsid w:val="0091104C"/>
    <w:rsid w:val="00912CF9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179"/>
    <w:rsid w:val="00940C71"/>
    <w:rsid w:val="009427CB"/>
    <w:rsid w:val="009433BE"/>
    <w:rsid w:val="00945DED"/>
    <w:rsid w:val="0094698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67DC0"/>
    <w:rsid w:val="009714C2"/>
    <w:rsid w:val="009735E4"/>
    <w:rsid w:val="009829D9"/>
    <w:rsid w:val="00982A0C"/>
    <w:rsid w:val="00983423"/>
    <w:rsid w:val="009834CE"/>
    <w:rsid w:val="00983D87"/>
    <w:rsid w:val="0098603A"/>
    <w:rsid w:val="009860A0"/>
    <w:rsid w:val="00993416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4A6"/>
    <w:rsid w:val="009D0A67"/>
    <w:rsid w:val="009D4D28"/>
    <w:rsid w:val="009D5F18"/>
    <w:rsid w:val="009D6C0A"/>
    <w:rsid w:val="009E0DEA"/>
    <w:rsid w:val="009E13F4"/>
    <w:rsid w:val="009E3072"/>
    <w:rsid w:val="009E3077"/>
    <w:rsid w:val="009E3C0C"/>
    <w:rsid w:val="009E6B1D"/>
    <w:rsid w:val="009F246A"/>
    <w:rsid w:val="009F3788"/>
    <w:rsid w:val="009F41F4"/>
    <w:rsid w:val="009F6528"/>
    <w:rsid w:val="009F7330"/>
    <w:rsid w:val="00A01323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DC2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2870"/>
    <w:rsid w:val="00A748FF"/>
    <w:rsid w:val="00A74A76"/>
    <w:rsid w:val="00A74B97"/>
    <w:rsid w:val="00A7645F"/>
    <w:rsid w:val="00A76911"/>
    <w:rsid w:val="00A8102D"/>
    <w:rsid w:val="00A81BE2"/>
    <w:rsid w:val="00A85586"/>
    <w:rsid w:val="00A86C15"/>
    <w:rsid w:val="00A9175F"/>
    <w:rsid w:val="00A91DA3"/>
    <w:rsid w:val="00A91FE0"/>
    <w:rsid w:val="00A97F70"/>
    <w:rsid w:val="00AA4266"/>
    <w:rsid w:val="00AA435C"/>
    <w:rsid w:val="00AB2527"/>
    <w:rsid w:val="00AC2D83"/>
    <w:rsid w:val="00AC4555"/>
    <w:rsid w:val="00AC4C9D"/>
    <w:rsid w:val="00AC5669"/>
    <w:rsid w:val="00AC754C"/>
    <w:rsid w:val="00AC780F"/>
    <w:rsid w:val="00AD2A34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3FD"/>
    <w:rsid w:val="00AF0521"/>
    <w:rsid w:val="00AF0D14"/>
    <w:rsid w:val="00AF2E5E"/>
    <w:rsid w:val="00AF4F4E"/>
    <w:rsid w:val="00AF6582"/>
    <w:rsid w:val="00AF6883"/>
    <w:rsid w:val="00B01A2A"/>
    <w:rsid w:val="00B02E5B"/>
    <w:rsid w:val="00B0402C"/>
    <w:rsid w:val="00B044D9"/>
    <w:rsid w:val="00B04961"/>
    <w:rsid w:val="00B04E14"/>
    <w:rsid w:val="00B051F0"/>
    <w:rsid w:val="00B119CC"/>
    <w:rsid w:val="00B11C33"/>
    <w:rsid w:val="00B12045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688"/>
    <w:rsid w:val="00B659EA"/>
    <w:rsid w:val="00B66F2C"/>
    <w:rsid w:val="00B7099A"/>
    <w:rsid w:val="00B71B9B"/>
    <w:rsid w:val="00B726BF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0F0E"/>
    <w:rsid w:val="00B9124A"/>
    <w:rsid w:val="00B914B6"/>
    <w:rsid w:val="00B9418A"/>
    <w:rsid w:val="00B9651A"/>
    <w:rsid w:val="00B969EC"/>
    <w:rsid w:val="00BA130E"/>
    <w:rsid w:val="00BA1A68"/>
    <w:rsid w:val="00BA1A8D"/>
    <w:rsid w:val="00BA2601"/>
    <w:rsid w:val="00BA328C"/>
    <w:rsid w:val="00BA3337"/>
    <w:rsid w:val="00BA4323"/>
    <w:rsid w:val="00BA4BBD"/>
    <w:rsid w:val="00BA5C7E"/>
    <w:rsid w:val="00BA79D6"/>
    <w:rsid w:val="00BA7C69"/>
    <w:rsid w:val="00BB09E4"/>
    <w:rsid w:val="00BB19B8"/>
    <w:rsid w:val="00BB6D55"/>
    <w:rsid w:val="00BB7015"/>
    <w:rsid w:val="00BB7F21"/>
    <w:rsid w:val="00BC0322"/>
    <w:rsid w:val="00BC077D"/>
    <w:rsid w:val="00BC0838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2A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3C62"/>
    <w:rsid w:val="00C451BB"/>
    <w:rsid w:val="00C51F8C"/>
    <w:rsid w:val="00C523AC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1BBF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054B"/>
    <w:rsid w:val="00CF2B9E"/>
    <w:rsid w:val="00CF2E3A"/>
    <w:rsid w:val="00CF3E72"/>
    <w:rsid w:val="00CF7768"/>
    <w:rsid w:val="00D04517"/>
    <w:rsid w:val="00D04D15"/>
    <w:rsid w:val="00D0511E"/>
    <w:rsid w:val="00D1025F"/>
    <w:rsid w:val="00D12DCC"/>
    <w:rsid w:val="00D14073"/>
    <w:rsid w:val="00D1415B"/>
    <w:rsid w:val="00D14DCB"/>
    <w:rsid w:val="00D16266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3E1B"/>
    <w:rsid w:val="00D841C8"/>
    <w:rsid w:val="00D84681"/>
    <w:rsid w:val="00D8552D"/>
    <w:rsid w:val="00D87117"/>
    <w:rsid w:val="00D871CB"/>
    <w:rsid w:val="00D90AAB"/>
    <w:rsid w:val="00D91670"/>
    <w:rsid w:val="00D93276"/>
    <w:rsid w:val="00D93CF7"/>
    <w:rsid w:val="00D96540"/>
    <w:rsid w:val="00DA24CB"/>
    <w:rsid w:val="00DA3046"/>
    <w:rsid w:val="00DA509A"/>
    <w:rsid w:val="00DA59CD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171E"/>
    <w:rsid w:val="00DC2739"/>
    <w:rsid w:val="00DC3754"/>
    <w:rsid w:val="00DC6FCE"/>
    <w:rsid w:val="00DD0167"/>
    <w:rsid w:val="00DD0E2B"/>
    <w:rsid w:val="00DD24E3"/>
    <w:rsid w:val="00DD2EAB"/>
    <w:rsid w:val="00DD3005"/>
    <w:rsid w:val="00DD3AAC"/>
    <w:rsid w:val="00DD4C3D"/>
    <w:rsid w:val="00DD6A7C"/>
    <w:rsid w:val="00DD7E20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31CA"/>
    <w:rsid w:val="00DF5D0D"/>
    <w:rsid w:val="00DF68C8"/>
    <w:rsid w:val="00DF733B"/>
    <w:rsid w:val="00E00090"/>
    <w:rsid w:val="00E00D00"/>
    <w:rsid w:val="00E01CAB"/>
    <w:rsid w:val="00E05D50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1818"/>
    <w:rsid w:val="00E333F5"/>
    <w:rsid w:val="00E359BD"/>
    <w:rsid w:val="00E35D31"/>
    <w:rsid w:val="00E3633F"/>
    <w:rsid w:val="00E40BB6"/>
    <w:rsid w:val="00E4197C"/>
    <w:rsid w:val="00E44821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5780C"/>
    <w:rsid w:val="00E6178E"/>
    <w:rsid w:val="00E61DB6"/>
    <w:rsid w:val="00E6447A"/>
    <w:rsid w:val="00E661AD"/>
    <w:rsid w:val="00E667CB"/>
    <w:rsid w:val="00E70BF5"/>
    <w:rsid w:val="00E712AE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1591"/>
    <w:rsid w:val="00E925D1"/>
    <w:rsid w:val="00E928B8"/>
    <w:rsid w:val="00E929BB"/>
    <w:rsid w:val="00E96613"/>
    <w:rsid w:val="00E97562"/>
    <w:rsid w:val="00E97F36"/>
    <w:rsid w:val="00EA065A"/>
    <w:rsid w:val="00EA0715"/>
    <w:rsid w:val="00EA0AC9"/>
    <w:rsid w:val="00EA2330"/>
    <w:rsid w:val="00EA2BDF"/>
    <w:rsid w:val="00EA4C1A"/>
    <w:rsid w:val="00EA608B"/>
    <w:rsid w:val="00EB1584"/>
    <w:rsid w:val="00EB26BF"/>
    <w:rsid w:val="00EB2AC5"/>
    <w:rsid w:val="00EB3406"/>
    <w:rsid w:val="00EB5407"/>
    <w:rsid w:val="00EB567B"/>
    <w:rsid w:val="00EB5DC0"/>
    <w:rsid w:val="00EB6A66"/>
    <w:rsid w:val="00EB6F6F"/>
    <w:rsid w:val="00EC1621"/>
    <w:rsid w:val="00EC3BD8"/>
    <w:rsid w:val="00EC4352"/>
    <w:rsid w:val="00EC49D8"/>
    <w:rsid w:val="00EC538A"/>
    <w:rsid w:val="00EC665B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AB6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549"/>
    <w:rsid w:val="00F13EDE"/>
    <w:rsid w:val="00F14DB7"/>
    <w:rsid w:val="00F21695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243F"/>
    <w:rsid w:val="00F53E1F"/>
    <w:rsid w:val="00F54288"/>
    <w:rsid w:val="00F55344"/>
    <w:rsid w:val="00F55409"/>
    <w:rsid w:val="00F57246"/>
    <w:rsid w:val="00F60FDC"/>
    <w:rsid w:val="00F6150A"/>
    <w:rsid w:val="00F642A5"/>
    <w:rsid w:val="00F6566D"/>
    <w:rsid w:val="00F6574D"/>
    <w:rsid w:val="00F66BC0"/>
    <w:rsid w:val="00F704BD"/>
    <w:rsid w:val="00F713BE"/>
    <w:rsid w:val="00F722E1"/>
    <w:rsid w:val="00F72305"/>
    <w:rsid w:val="00F72671"/>
    <w:rsid w:val="00F728E0"/>
    <w:rsid w:val="00F75A5F"/>
    <w:rsid w:val="00F7713A"/>
    <w:rsid w:val="00F77C99"/>
    <w:rsid w:val="00F80B9A"/>
    <w:rsid w:val="00F81562"/>
    <w:rsid w:val="00F81D19"/>
    <w:rsid w:val="00F84122"/>
    <w:rsid w:val="00F920EB"/>
    <w:rsid w:val="00F92B36"/>
    <w:rsid w:val="00F92BD6"/>
    <w:rsid w:val="00F93F5F"/>
    <w:rsid w:val="00F95CE5"/>
    <w:rsid w:val="00FA12D9"/>
    <w:rsid w:val="00FA1C7E"/>
    <w:rsid w:val="00FA49A1"/>
    <w:rsid w:val="00FB0D7C"/>
    <w:rsid w:val="00FB1331"/>
    <w:rsid w:val="00FB2E1F"/>
    <w:rsid w:val="00FB5F03"/>
    <w:rsid w:val="00FB6BB9"/>
    <w:rsid w:val="00FB75A2"/>
    <w:rsid w:val="00FC51CC"/>
    <w:rsid w:val="00FC6A5D"/>
    <w:rsid w:val="00FD0F46"/>
    <w:rsid w:val="00FD24DC"/>
    <w:rsid w:val="00FD2552"/>
    <w:rsid w:val="00FD27EC"/>
    <w:rsid w:val="00FD4D83"/>
    <w:rsid w:val="00FD5CB9"/>
    <w:rsid w:val="00FD77B3"/>
    <w:rsid w:val="00FE0135"/>
    <w:rsid w:val="00FE39AD"/>
    <w:rsid w:val="00FE3D47"/>
    <w:rsid w:val="00FE4CFE"/>
    <w:rsid w:val="00FE5156"/>
    <w:rsid w:val="00FF1B19"/>
    <w:rsid w:val="00FF27A4"/>
    <w:rsid w:val="00FF4295"/>
    <w:rsid w:val="00FF4FFE"/>
    <w:rsid w:val="00FF50DC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D9B58658-70DB-4C37-AEB0-2ED0B58C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D082DC1D-9CDA-49CB-9994-5B7DFB7009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8562FE-DF02-46DD-AF39-079BACBDB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318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5</cp:revision>
  <cp:lastPrinted>2020-12-21T07:11:00Z</cp:lastPrinted>
  <dcterms:created xsi:type="dcterms:W3CDTF">2025-05-15T06:58:00Z</dcterms:created>
  <dcterms:modified xsi:type="dcterms:W3CDTF">2026-08-11T05:42:00Z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